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1419859" name="019febbd-0ad3-750a-ac13-b71a134a4a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49845" name="019febbd-0ad3-750a-ac13-b71a134a4a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7143936" name="019febbd-3165-7680-b0f5-2e6ceeb588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432493" name="019febbd-3165-7680-b0f5-2e6ceeb5887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5575798" name="019febc0-416f-745c-9dc7-acb57a7179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7357618" name="019febc0-416f-745c-9dc7-acb57a7179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7791507" name="019febc0-69cb-7fb3-a518-b412cf5d6d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464131" name="019febc0-69cb-7fb3-a518-b412cf5d6d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Deckenlampe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39787338" name="019febc9-b6d6-79ed-81af-0b6d1e4e10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399873" name="019febc9-b6d6-79ed-81af-0b6d1e4e10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6554721" name="019febca-cc47-74db-a5f1-2159911c07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2205502" name="019febca-cc47-74db-a5f1-2159911c074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74575702" name="019febd0-9a36-76d0-be94-4e68c7deff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0242730" name="019febd0-9a36-76d0-be94-4e68c7deffa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2850910" name="019febd0-c92d-7f37-91ee-346327cb6c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558298" name="019febd0-c92d-7f37-91ee-346327cb6c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